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3917B" w14:textId="77777777" w:rsidR="00D131C1" w:rsidRPr="007B00BB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7B00BB">
        <w:rPr>
          <w:rFonts w:cstheme="majorHAnsi"/>
          <w:color w:val="auto"/>
          <w:sz w:val="24"/>
          <w:szCs w:val="24"/>
        </w:rPr>
        <w:t>OBJECTION TO DENIAL OF PRO PER LATITUDE</w:t>
      </w:r>
    </w:p>
    <w:p w14:paraId="2590E6EA" w14:textId="77777777" w:rsidR="00D131C1" w:rsidRPr="007B00BB" w:rsidRDefault="00000000">
      <w:pPr>
        <w:rPr>
          <w:rFonts w:asciiTheme="majorHAnsi" w:hAnsiTheme="majorHAnsi" w:cstheme="majorHAnsi"/>
          <w:sz w:val="24"/>
          <w:szCs w:val="24"/>
        </w:rPr>
      </w:pPr>
      <w:r w:rsidRPr="007B00BB">
        <w:rPr>
          <w:rFonts w:asciiTheme="majorHAnsi" w:hAnsiTheme="majorHAnsi" w:cstheme="majorHAnsi"/>
          <w:sz w:val="24"/>
          <w:szCs w:val="24"/>
        </w:rPr>
        <w:t>Your Honor, I respectfully object to the denial of reasonable procedural latitude. I make this objection to preserve the record and note that the denial impairs my constitutional right of self-representation and due process. I request that this objection be noted on the record.</w:t>
      </w:r>
    </w:p>
    <w:sectPr w:rsidR="00D131C1" w:rsidRPr="007B00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2202377">
    <w:abstractNumId w:val="8"/>
  </w:num>
  <w:num w:numId="2" w16cid:durableId="147863032">
    <w:abstractNumId w:val="6"/>
  </w:num>
  <w:num w:numId="3" w16cid:durableId="561215855">
    <w:abstractNumId w:val="5"/>
  </w:num>
  <w:num w:numId="4" w16cid:durableId="1514566414">
    <w:abstractNumId w:val="4"/>
  </w:num>
  <w:num w:numId="5" w16cid:durableId="350494661">
    <w:abstractNumId w:val="7"/>
  </w:num>
  <w:num w:numId="6" w16cid:durableId="124273306">
    <w:abstractNumId w:val="3"/>
  </w:num>
  <w:num w:numId="7" w16cid:durableId="310333478">
    <w:abstractNumId w:val="2"/>
  </w:num>
  <w:num w:numId="8" w16cid:durableId="318071837">
    <w:abstractNumId w:val="1"/>
  </w:num>
  <w:num w:numId="9" w16cid:durableId="195863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B00BB"/>
    <w:rsid w:val="007F42E5"/>
    <w:rsid w:val="00AA1D8D"/>
    <w:rsid w:val="00B47730"/>
    <w:rsid w:val="00CB0664"/>
    <w:rsid w:val="00D131C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B19E25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2025-12-17T15:02:00Z</dcterms:created>
  <dcterms:modified xsi:type="dcterms:W3CDTF">2025-12-17T15:02:00Z</dcterms:modified>
  <cp:category/>
</cp:coreProperties>
</file>